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FC489A" w14:textId="77777777" w:rsidR="00AE22B6" w:rsidRPr="00DE6FA7" w:rsidRDefault="00AE22B6" w:rsidP="00FD5C5F">
      <w:pPr>
        <w:spacing w:after="120" w:line="240" w:lineRule="auto"/>
        <w:rPr>
          <w:b/>
          <w:sz w:val="28"/>
          <w:lang w:val="en-GB"/>
        </w:rPr>
      </w:pPr>
    </w:p>
    <w:p w14:paraId="4F79FFE8" w14:textId="77777777" w:rsidR="008F4B50" w:rsidRPr="00DE6FA7" w:rsidRDefault="008F4B50" w:rsidP="00FD5C5F">
      <w:pPr>
        <w:spacing w:after="120" w:line="240" w:lineRule="auto"/>
        <w:rPr>
          <w:b/>
          <w:sz w:val="28"/>
          <w:lang w:val="en-GB"/>
        </w:rPr>
      </w:pPr>
    </w:p>
    <w:p w14:paraId="165B3775" w14:textId="23BF7F5B" w:rsidR="00AE22B6" w:rsidRPr="00DE6FA7" w:rsidRDefault="00EC67C1" w:rsidP="00FD5C5F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DE6FA7">
        <w:rPr>
          <w:rFonts w:ascii="Times New Roman" w:hAnsi="Times New Roman" w:cs="Times New Roman"/>
          <w:sz w:val="24"/>
          <w:szCs w:val="24"/>
          <w:lang w:val="en-GB"/>
        </w:rPr>
        <w:t xml:space="preserve">Project Application within the </w:t>
      </w:r>
      <w:r w:rsidR="00AE22B6" w:rsidRPr="00DE6FA7">
        <w:rPr>
          <w:rFonts w:ascii="Times New Roman" w:hAnsi="Times New Roman" w:cs="Times New Roman"/>
          <w:b/>
          <w:sz w:val="24"/>
          <w:szCs w:val="24"/>
          <w:lang w:val="en-GB"/>
        </w:rPr>
        <w:t xml:space="preserve">UNI Return Grants </w:t>
      </w:r>
      <w:r w:rsidRPr="00DE6FA7">
        <w:rPr>
          <w:rFonts w:ascii="Times New Roman" w:hAnsi="Times New Roman" w:cs="Times New Roman"/>
          <w:b/>
          <w:sz w:val="24"/>
          <w:szCs w:val="24"/>
          <w:lang w:val="en-GB"/>
        </w:rPr>
        <w:t xml:space="preserve">Competition </w:t>
      </w:r>
      <w:r w:rsidRPr="00DE6FA7">
        <w:rPr>
          <w:rFonts w:ascii="Times New Roman" w:hAnsi="Times New Roman" w:cs="Times New Roman"/>
          <w:bCs/>
          <w:sz w:val="24"/>
          <w:szCs w:val="24"/>
          <w:lang w:val="en-GB"/>
        </w:rPr>
        <w:t>under the project “Support for Enhancing the Career Development of High-Potential Researchers After a Career Break” (Reg. No. CZ.02.01.01/00/24_037/0013848) funded by the Operational Programme Johannes Amos Comenius (OP JAC).</w:t>
      </w:r>
    </w:p>
    <w:p w14:paraId="446B449E" w14:textId="77777777" w:rsidR="008F4B50" w:rsidRPr="00DE6FA7" w:rsidRDefault="008F4B50" w:rsidP="00FD5C5F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62343551" w14:textId="66BE42C5" w:rsidR="00A003BA" w:rsidRPr="00DE6FA7" w:rsidRDefault="00570F7D" w:rsidP="00FD5C5F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DE6FA7">
        <w:rPr>
          <w:rFonts w:ascii="Times New Roman" w:hAnsi="Times New Roman" w:cs="Times New Roman"/>
          <w:b/>
          <w:sz w:val="24"/>
          <w:szCs w:val="24"/>
          <w:lang w:val="en-GB"/>
        </w:rPr>
        <w:t xml:space="preserve">Project </w:t>
      </w:r>
      <w:r w:rsidR="00EC67C1" w:rsidRPr="00DE6FA7">
        <w:rPr>
          <w:rFonts w:ascii="Times New Roman" w:hAnsi="Times New Roman" w:cs="Times New Roman"/>
          <w:b/>
          <w:sz w:val="24"/>
          <w:szCs w:val="24"/>
          <w:lang w:val="en-GB"/>
        </w:rPr>
        <w:t>titl</w:t>
      </w:r>
      <w:r w:rsidRPr="00DE6FA7">
        <w:rPr>
          <w:rFonts w:ascii="Times New Roman" w:hAnsi="Times New Roman" w:cs="Times New Roman"/>
          <w:b/>
          <w:sz w:val="24"/>
          <w:szCs w:val="24"/>
          <w:lang w:val="en-GB"/>
        </w:rPr>
        <w:t>e</w:t>
      </w:r>
    </w:p>
    <w:p w14:paraId="07EE4F0D" w14:textId="77777777" w:rsidR="00AE22B6" w:rsidRPr="00DE6FA7" w:rsidRDefault="00AE22B6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5359C113" w14:textId="15EBFF9E" w:rsidR="002D11D3" w:rsidRPr="00DE6FA7" w:rsidRDefault="00EC67C1" w:rsidP="00FD5C5F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DE6FA7">
        <w:rPr>
          <w:rFonts w:ascii="Times New Roman" w:hAnsi="Times New Roman" w:cs="Times New Roman"/>
          <w:b/>
          <w:sz w:val="24"/>
          <w:szCs w:val="24"/>
          <w:lang w:val="en-GB"/>
        </w:rPr>
        <w:t>Identification of the Return Grant Applicant, including FTE involvement:</w:t>
      </w:r>
    </w:p>
    <w:p w14:paraId="13CB50AA" w14:textId="77777777" w:rsidR="001B6D4A" w:rsidRDefault="001B6D4A" w:rsidP="00FD5C5F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034BC05A" w14:textId="5A45EB5F" w:rsidR="00AE22B6" w:rsidRPr="00DE6FA7" w:rsidRDefault="00570F7D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DE6FA7">
        <w:rPr>
          <w:rFonts w:ascii="Times New Roman" w:hAnsi="Times New Roman" w:cs="Times New Roman"/>
          <w:b/>
          <w:sz w:val="24"/>
          <w:szCs w:val="24"/>
          <w:lang w:val="en-GB"/>
        </w:rPr>
        <w:t xml:space="preserve">Project </w:t>
      </w:r>
      <w:r w:rsidR="001B6D4A">
        <w:rPr>
          <w:rFonts w:ascii="Times New Roman" w:hAnsi="Times New Roman" w:cs="Times New Roman"/>
          <w:b/>
          <w:sz w:val="24"/>
          <w:szCs w:val="24"/>
          <w:lang w:val="en-GB"/>
        </w:rPr>
        <w:t>a</w:t>
      </w:r>
      <w:r w:rsidR="00EC67C1" w:rsidRPr="00DE6FA7">
        <w:rPr>
          <w:rFonts w:ascii="Times New Roman" w:hAnsi="Times New Roman" w:cs="Times New Roman"/>
          <w:b/>
          <w:sz w:val="24"/>
          <w:szCs w:val="24"/>
          <w:lang w:val="en-GB"/>
        </w:rPr>
        <w:t>bstract:</w:t>
      </w:r>
      <w:r w:rsidR="00EC67C1" w:rsidRPr="00DE6FA7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(max. 1,000 characters)</w:t>
      </w:r>
    </w:p>
    <w:p w14:paraId="0D79D4F9" w14:textId="77777777" w:rsidR="001B6D4A" w:rsidRDefault="001B6D4A" w:rsidP="00FD5C5F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0FA7B6BD" w14:textId="54500F5A" w:rsidR="00EC67C1" w:rsidRPr="00DE6FA7" w:rsidRDefault="00EC67C1" w:rsidP="00FD5C5F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DE6FA7">
        <w:rPr>
          <w:rFonts w:ascii="Times New Roman" w:hAnsi="Times New Roman" w:cs="Times New Roman"/>
          <w:b/>
          <w:sz w:val="24"/>
          <w:szCs w:val="24"/>
          <w:lang w:val="en-GB"/>
        </w:rPr>
        <w:t xml:space="preserve">Classification </w:t>
      </w:r>
      <w:r w:rsidR="001B6D4A" w:rsidRPr="001B6D4A">
        <w:rPr>
          <w:rFonts w:ascii="Times New Roman" w:hAnsi="Times New Roman" w:cs="Times New Roman"/>
          <w:b/>
          <w:sz w:val="24"/>
          <w:szCs w:val="24"/>
          <w:lang w:val="en-GB"/>
        </w:rPr>
        <w:t>within the research direction of the Centre of Polymer System</w:t>
      </w:r>
      <w:r w:rsidR="001B6D4A">
        <w:rPr>
          <w:rFonts w:ascii="Times New Roman" w:hAnsi="Times New Roman" w:cs="Times New Roman"/>
          <w:b/>
          <w:sz w:val="24"/>
          <w:szCs w:val="24"/>
          <w:lang w:val="en-GB"/>
        </w:rPr>
        <w:t>s</w:t>
      </w:r>
    </w:p>
    <w:p w14:paraId="071119C7" w14:textId="6C21179C" w:rsidR="00D73243" w:rsidRPr="00DE6FA7" w:rsidRDefault="00EC67C1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DE6FA7">
        <w:rPr>
          <w:rFonts w:ascii="Times New Roman" w:hAnsi="Times New Roman" w:cs="Times New Roman"/>
          <w:sz w:val="24"/>
          <w:szCs w:val="24"/>
          <w:lang w:val="en-GB"/>
        </w:rPr>
        <w:t>Enter</w:t>
      </w:r>
      <w:r w:rsidR="00D73243" w:rsidRPr="00DE6FA7">
        <w:rPr>
          <w:rFonts w:ascii="Times New Roman" w:hAnsi="Times New Roman" w:cs="Times New Roman"/>
          <w:sz w:val="24"/>
          <w:szCs w:val="24"/>
          <w:lang w:val="en-GB"/>
        </w:rPr>
        <w:t xml:space="preserve"> text...</w:t>
      </w:r>
    </w:p>
    <w:p w14:paraId="402A967A" w14:textId="77777777" w:rsidR="00AE22B6" w:rsidRPr="00DE6FA7" w:rsidRDefault="00AE22B6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3CDBB015" w14:textId="77777777" w:rsidR="00AE22B6" w:rsidRPr="00DE6FA7" w:rsidRDefault="00AE22B6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DE6FA7">
        <w:rPr>
          <w:rFonts w:ascii="Times New Roman" w:hAnsi="Times New Roman" w:cs="Times New Roman"/>
          <w:sz w:val="24"/>
          <w:szCs w:val="24"/>
          <w:lang w:val="en-GB"/>
        </w:rPr>
        <w:br w:type="page"/>
      </w:r>
      <w:bookmarkStart w:id="0" w:name="_GoBack"/>
      <w:bookmarkEnd w:id="0"/>
    </w:p>
    <w:p w14:paraId="52FEEB0C" w14:textId="77777777" w:rsidR="00AE22B6" w:rsidRPr="00DE6FA7" w:rsidRDefault="00AE22B6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188C07E6" w14:textId="3EF74C04" w:rsidR="00A003BA" w:rsidRPr="00DE6FA7" w:rsidRDefault="00570F7D" w:rsidP="00FD5C5F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DE6FA7">
        <w:rPr>
          <w:rFonts w:ascii="Times New Roman" w:hAnsi="Times New Roman" w:cs="Times New Roman"/>
          <w:b/>
          <w:sz w:val="24"/>
          <w:szCs w:val="24"/>
          <w:lang w:val="en-GB"/>
        </w:rPr>
        <w:t>Project description:</w:t>
      </w:r>
    </w:p>
    <w:p w14:paraId="22A480D4" w14:textId="060BA66A" w:rsidR="002D11D3" w:rsidRPr="00DE6FA7" w:rsidRDefault="00EC67C1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DE6FA7">
        <w:rPr>
          <w:rFonts w:ascii="Times New Roman" w:hAnsi="Times New Roman" w:cs="Times New Roman"/>
          <w:sz w:val="24"/>
          <w:szCs w:val="24"/>
          <w:lang w:val="en-GB"/>
        </w:rPr>
        <w:t>Enter text, including relevant literature...</w:t>
      </w:r>
    </w:p>
    <w:p w14:paraId="07FBD2C1" w14:textId="77777777" w:rsidR="00EC67C1" w:rsidRPr="00DE6FA7" w:rsidRDefault="00EC67C1" w:rsidP="00FD5C5F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5D8F2CFB" w14:textId="03AC76E2" w:rsidR="00A003BA" w:rsidRPr="00DE6FA7" w:rsidRDefault="00EC67C1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DE6FA7">
        <w:rPr>
          <w:rFonts w:ascii="Times New Roman" w:hAnsi="Times New Roman" w:cs="Times New Roman"/>
          <w:b/>
          <w:sz w:val="24"/>
          <w:szCs w:val="24"/>
          <w:lang w:val="en-GB"/>
        </w:rPr>
        <w:t>P</w:t>
      </w:r>
      <w:r w:rsidR="00570F7D" w:rsidRPr="00DE6FA7">
        <w:rPr>
          <w:rFonts w:ascii="Times New Roman" w:hAnsi="Times New Roman" w:cs="Times New Roman"/>
          <w:b/>
          <w:sz w:val="24"/>
          <w:szCs w:val="24"/>
          <w:lang w:val="en-GB"/>
        </w:rPr>
        <w:t>roject objectives:</w:t>
      </w:r>
    </w:p>
    <w:p w14:paraId="58BD74E5" w14:textId="5EF75068" w:rsidR="00A003BA" w:rsidRPr="00DE6FA7" w:rsidRDefault="00EC67C1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DE6FA7">
        <w:rPr>
          <w:rFonts w:ascii="Times New Roman" w:hAnsi="Times New Roman" w:cs="Times New Roman"/>
          <w:sz w:val="24"/>
          <w:szCs w:val="24"/>
          <w:lang w:val="en-GB"/>
        </w:rPr>
        <w:t>Enter</w:t>
      </w:r>
      <w:r w:rsidR="00570F7D" w:rsidRPr="00DE6FA7">
        <w:rPr>
          <w:rFonts w:ascii="Times New Roman" w:hAnsi="Times New Roman" w:cs="Times New Roman"/>
          <w:sz w:val="24"/>
          <w:szCs w:val="24"/>
          <w:lang w:val="en-GB"/>
        </w:rPr>
        <w:t xml:space="preserve"> text...</w:t>
      </w:r>
    </w:p>
    <w:p w14:paraId="152AE6BE" w14:textId="77777777" w:rsidR="002D11D3" w:rsidRPr="00DE6FA7" w:rsidRDefault="002D11D3" w:rsidP="00FD5C5F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14D9A1DB" w14:textId="761DB97D" w:rsidR="00A003BA" w:rsidRPr="00DE6FA7" w:rsidRDefault="00570F7D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DE6FA7">
        <w:rPr>
          <w:rFonts w:ascii="Times New Roman" w:hAnsi="Times New Roman" w:cs="Times New Roman"/>
          <w:b/>
          <w:sz w:val="24"/>
          <w:szCs w:val="24"/>
          <w:lang w:val="en-GB"/>
        </w:rPr>
        <w:t>Description of the expert team:</w:t>
      </w:r>
    </w:p>
    <w:p w14:paraId="7C22FFEF" w14:textId="03C3ED6F" w:rsidR="00A003BA" w:rsidRPr="00DE6FA7" w:rsidRDefault="00EC67C1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DE6FA7">
        <w:rPr>
          <w:rFonts w:ascii="Times New Roman" w:hAnsi="Times New Roman" w:cs="Times New Roman"/>
          <w:sz w:val="24"/>
          <w:szCs w:val="24"/>
          <w:lang w:val="en-GB"/>
        </w:rPr>
        <w:t xml:space="preserve">Enter </w:t>
      </w:r>
      <w:r w:rsidR="00570F7D" w:rsidRPr="00DE6FA7">
        <w:rPr>
          <w:rFonts w:ascii="Times New Roman" w:hAnsi="Times New Roman" w:cs="Times New Roman"/>
          <w:sz w:val="24"/>
          <w:szCs w:val="24"/>
          <w:lang w:val="en-GB"/>
        </w:rPr>
        <w:t>text...</w:t>
      </w:r>
    </w:p>
    <w:p w14:paraId="7B2322EF" w14:textId="77777777" w:rsidR="002D11D3" w:rsidRPr="00DE6FA7" w:rsidRDefault="002D11D3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65C45A57" w14:textId="6383C428" w:rsidR="00DE6FA7" w:rsidRPr="00DE6FA7" w:rsidRDefault="00DE6FA7" w:rsidP="00FD5C5F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DE6FA7">
        <w:rPr>
          <w:rFonts w:ascii="Times New Roman" w:hAnsi="Times New Roman" w:cs="Times New Roman"/>
          <w:b/>
          <w:sz w:val="24"/>
          <w:szCs w:val="24"/>
          <w:lang w:val="en-GB"/>
        </w:rPr>
        <w:t>Details of the members of the supporting expert team and their involvement (including FTE):</w:t>
      </w:r>
    </w:p>
    <w:p w14:paraId="47D53627" w14:textId="0D0A78AE" w:rsidR="00A003BA" w:rsidRPr="00DE6FA7" w:rsidRDefault="00EC67C1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DE6FA7">
        <w:rPr>
          <w:rFonts w:ascii="Times New Roman" w:hAnsi="Times New Roman" w:cs="Times New Roman"/>
          <w:sz w:val="24"/>
          <w:szCs w:val="24"/>
          <w:lang w:val="en-GB"/>
        </w:rPr>
        <w:t xml:space="preserve">Enter </w:t>
      </w:r>
      <w:r w:rsidR="00570F7D" w:rsidRPr="00DE6FA7">
        <w:rPr>
          <w:rFonts w:ascii="Times New Roman" w:hAnsi="Times New Roman" w:cs="Times New Roman"/>
          <w:sz w:val="24"/>
          <w:szCs w:val="24"/>
          <w:lang w:val="en-GB"/>
        </w:rPr>
        <w:t>text...</w:t>
      </w:r>
    </w:p>
    <w:p w14:paraId="781AF2E3" w14:textId="77777777" w:rsidR="002D11D3" w:rsidRPr="00DE6FA7" w:rsidRDefault="002D11D3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2A3956DF" w14:textId="5FEE25DB" w:rsidR="00DE6FA7" w:rsidRPr="00DE6FA7" w:rsidRDefault="00DE6FA7" w:rsidP="00FD5C5F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DE6FA7">
        <w:rPr>
          <w:rFonts w:ascii="Times New Roman" w:hAnsi="Times New Roman" w:cs="Times New Roman"/>
          <w:b/>
          <w:sz w:val="24"/>
          <w:szCs w:val="24"/>
          <w:lang w:val="en-GB"/>
        </w:rPr>
        <w:t>Identification of the mentor (name and FTE):</w:t>
      </w:r>
    </w:p>
    <w:p w14:paraId="4F4FDC7F" w14:textId="0B4326EF" w:rsidR="00A003BA" w:rsidRPr="00DE6FA7" w:rsidRDefault="00EC67C1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DE6FA7">
        <w:rPr>
          <w:rFonts w:ascii="Times New Roman" w:hAnsi="Times New Roman" w:cs="Times New Roman"/>
          <w:sz w:val="24"/>
          <w:szCs w:val="24"/>
          <w:lang w:val="en-GB"/>
        </w:rPr>
        <w:t xml:space="preserve">Enter </w:t>
      </w:r>
      <w:r w:rsidR="00570F7D" w:rsidRPr="00DE6FA7">
        <w:rPr>
          <w:rFonts w:ascii="Times New Roman" w:hAnsi="Times New Roman" w:cs="Times New Roman"/>
          <w:sz w:val="24"/>
          <w:szCs w:val="24"/>
          <w:lang w:val="en-GB"/>
        </w:rPr>
        <w:t>text...</w:t>
      </w:r>
    </w:p>
    <w:p w14:paraId="19FBA044" w14:textId="77777777" w:rsidR="002D11D3" w:rsidRPr="00DE6FA7" w:rsidRDefault="002D11D3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45CAC25D" w14:textId="65400407" w:rsidR="00A003BA" w:rsidRPr="00DE6FA7" w:rsidRDefault="00570F7D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DE6FA7">
        <w:rPr>
          <w:rFonts w:ascii="Times New Roman" w:hAnsi="Times New Roman" w:cs="Times New Roman"/>
          <w:b/>
          <w:sz w:val="24"/>
          <w:szCs w:val="24"/>
          <w:lang w:val="en-GB"/>
        </w:rPr>
        <w:t>Planned activities and research methods:</w:t>
      </w:r>
    </w:p>
    <w:p w14:paraId="0E8F358A" w14:textId="72DDF014" w:rsidR="00A003BA" w:rsidRPr="00DE6FA7" w:rsidRDefault="00EC67C1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DE6FA7">
        <w:rPr>
          <w:rFonts w:ascii="Times New Roman" w:hAnsi="Times New Roman" w:cs="Times New Roman"/>
          <w:sz w:val="24"/>
          <w:szCs w:val="24"/>
          <w:lang w:val="en-GB"/>
        </w:rPr>
        <w:t xml:space="preserve">Enter </w:t>
      </w:r>
      <w:r w:rsidR="00570F7D" w:rsidRPr="00DE6FA7">
        <w:rPr>
          <w:rFonts w:ascii="Times New Roman" w:hAnsi="Times New Roman" w:cs="Times New Roman"/>
          <w:sz w:val="24"/>
          <w:szCs w:val="24"/>
          <w:lang w:val="en-GB"/>
        </w:rPr>
        <w:t>text...</w:t>
      </w:r>
    </w:p>
    <w:p w14:paraId="3FF2F736" w14:textId="77777777" w:rsidR="002D11D3" w:rsidRPr="00DE6FA7" w:rsidRDefault="002D11D3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2705BB1D" w14:textId="190DC437" w:rsidR="00A003BA" w:rsidRPr="00DE6FA7" w:rsidRDefault="00462CEA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DE6FA7">
        <w:rPr>
          <w:rFonts w:ascii="Times New Roman" w:hAnsi="Times New Roman" w:cs="Times New Roman"/>
          <w:b/>
          <w:sz w:val="24"/>
          <w:szCs w:val="24"/>
          <w:lang w:val="en-GB"/>
        </w:rPr>
        <w:t xml:space="preserve">Planned </w:t>
      </w:r>
      <w:r w:rsidR="00570F7D" w:rsidRPr="00DE6FA7">
        <w:rPr>
          <w:rFonts w:ascii="Times New Roman" w:hAnsi="Times New Roman" w:cs="Times New Roman"/>
          <w:b/>
          <w:sz w:val="24"/>
          <w:szCs w:val="24"/>
          <w:lang w:val="en-GB"/>
        </w:rPr>
        <w:t xml:space="preserve">results and outputs of </w:t>
      </w:r>
      <w:r w:rsidR="00DE6FA7">
        <w:rPr>
          <w:rFonts w:ascii="Times New Roman" w:hAnsi="Times New Roman" w:cs="Times New Roman"/>
          <w:b/>
          <w:sz w:val="24"/>
          <w:szCs w:val="24"/>
          <w:lang w:val="en-GB"/>
        </w:rPr>
        <w:t xml:space="preserve">the </w:t>
      </w:r>
      <w:r w:rsidR="00570F7D" w:rsidRPr="00DE6FA7">
        <w:rPr>
          <w:rFonts w:ascii="Times New Roman" w:hAnsi="Times New Roman" w:cs="Times New Roman"/>
          <w:b/>
          <w:sz w:val="24"/>
          <w:szCs w:val="24"/>
          <w:lang w:val="en-GB"/>
        </w:rPr>
        <w:t>activities:</w:t>
      </w:r>
    </w:p>
    <w:p w14:paraId="21E8020E" w14:textId="6AC48B83" w:rsidR="00A003BA" w:rsidRPr="00DE6FA7" w:rsidRDefault="00570F7D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DE6FA7">
        <w:rPr>
          <w:rFonts w:ascii="Times New Roman" w:hAnsi="Times New Roman" w:cs="Times New Roman"/>
          <w:sz w:val="24"/>
          <w:szCs w:val="24"/>
          <w:lang w:val="en-GB"/>
        </w:rPr>
        <w:t>Fill in the text...</w:t>
      </w:r>
    </w:p>
    <w:p w14:paraId="112915C8" w14:textId="67A3D5ED" w:rsidR="002D11D3" w:rsidRPr="00DE6FA7" w:rsidRDefault="002D11D3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1352CDA0" w14:textId="6DED62AC" w:rsidR="002D11D3" w:rsidRPr="00DE6FA7" w:rsidRDefault="002D11D3" w:rsidP="00FD5C5F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DE6FA7">
        <w:rPr>
          <w:rFonts w:ascii="Times New Roman" w:hAnsi="Times New Roman" w:cs="Times New Roman"/>
          <w:b/>
          <w:sz w:val="24"/>
          <w:szCs w:val="24"/>
          <w:lang w:val="en-GB"/>
        </w:rPr>
        <w:t xml:space="preserve">Planned mobility of the </w:t>
      </w:r>
      <w:r w:rsidR="00DE6FA7">
        <w:rPr>
          <w:rFonts w:ascii="Times New Roman" w:hAnsi="Times New Roman" w:cs="Times New Roman"/>
          <w:b/>
          <w:sz w:val="24"/>
          <w:szCs w:val="24"/>
          <w:lang w:val="en-GB"/>
        </w:rPr>
        <w:t>applicant</w:t>
      </w:r>
      <w:r w:rsidRPr="00DE6FA7">
        <w:rPr>
          <w:rFonts w:ascii="Times New Roman" w:hAnsi="Times New Roman" w:cs="Times New Roman"/>
          <w:b/>
          <w:sz w:val="24"/>
          <w:szCs w:val="24"/>
          <w:lang w:val="en-GB"/>
        </w:rPr>
        <w:t>:</w:t>
      </w:r>
    </w:p>
    <w:p w14:paraId="6358F3A6" w14:textId="77777777" w:rsidR="002D11D3" w:rsidRPr="00DE6FA7" w:rsidRDefault="002D11D3" w:rsidP="002D11D3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DE6FA7">
        <w:rPr>
          <w:rFonts w:ascii="Times New Roman" w:hAnsi="Times New Roman" w:cs="Times New Roman"/>
          <w:sz w:val="24"/>
          <w:szCs w:val="24"/>
          <w:lang w:val="en-GB"/>
        </w:rPr>
        <w:t>Fill in the text...</w:t>
      </w:r>
    </w:p>
    <w:p w14:paraId="055096FA" w14:textId="77777777" w:rsidR="002D11D3" w:rsidRPr="00DE6FA7" w:rsidRDefault="002D11D3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5CA3A79B" w14:textId="7035506D" w:rsidR="00A003BA" w:rsidRPr="00DE6FA7" w:rsidRDefault="00570F7D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DE6FA7">
        <w:rPr>
          <w:rFonts w:ascii="Times New Roman" w:hAnsi="Times New Roman" w:cs="Times New Roman"/>
          <w:b/>
          <w:sz w:val="24"/>
          <w:szCs w:val="24"/>
          <w:lang w:val="en-GB"/>
        </w:rPr>
        <w:t>Project timeline:</w:t>
      </w:r>
    </w:p>
    <w:p w14:paraId="741869E8" w14:textId="66EAF785" w:rsidR="002D11D3" w:rsidRDefault="00DE6FA7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DE6FA7">
        <w:rPr>
          <w:rFonts w:ascii="Times New Roman" w:hAnsi="Times New Roman" w:cs="Times New Roman"/>
          <w:sz w:val="24"/>
          <w:szCs w:val="24"/>
          <w:lang w:val="en-GB"/>
        </w:rPr>
        <w:t>Enter text, including a Gantt chart...</w:t>
      </w:r>
    </w:p>
    <w:p w14:paraId="5F269789" w14:textId="77777777" w:rsidR="00DE6FA7" w:rsidRPr="00DE6FA7" w:rsidRDefault="00DE6FA7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120C1C11" w14:textId="24215F12" w:rsidR="00A003BA" w:rsidRPr="00DE6FA7" w:rsidRDefault="00570F7D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DE6FA7">
        <w:rPr>
          <w:rFonts w:ascii="Times New Roman" w:hAnsi="Times New Roman" w:cs="Times New Roman"/>
          <w:b/>
          <w:sz w:val="24"/>
          <w:szCs w:val="24"/>
          <w:lang w:val="en-GB"/>
        </w:rPr>
        <w:t>Total amount requested:</w:t>
      </w:r>
    </w:p>
    <w:p w14:paraId="759D69ED" w14:textId="0AFA812B" w:rsidR="00A003BA" w:rsidRPr="00DE6FA7" w:rsidRDefault="00DE6FA7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bookmarkStart w:id="1" w:name="_Hlk232088576"/>
      <w:r>
        <w:rPr>
          <w:rFonts w:ascii="Times New Roman" w:hAnsi="Times New Roman" w:cs="Times New Roman"/>
          <w:sz w:val="24"/>
          <w:szCs w:val="24"/>
          <w:lang w:val="en-GB"/>
        </w:rPr>
        <w:t>Enter</w:t>
      </w:r>
      <w:r w:rsidR="00570F7D" w:rsidRPr="00DE6FA7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bookmarkEnd w:id="1"/>
      <w:r w:rsidR="00570F7D" w:rsidRPr="00DE6FA7">
        <w:rPr>
          <w:rFonts w:ascii="Times New Roman" w:hAnsi="Times New Roman" w:cs="Times New Roman"/>
          <w:sz w:val="24"/>
          <w:szCs w:val="24"/>
          <w:lang w:val="en-GB"/>
        </w:rPr>
        <w:t>text...</w:t>
      </w:r>
    </w:p>
    <w:p w14:paraId="1BB86946" w14:textId="77777777" w:rsidR="002D11D3" w:rsidRPr="00DE6FA7" w:rsidRDefault="002D11D3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7253CA68" w14:textId="77777777" w:rsidR="00DE6FA7" w:rsidRDefault="00DE6FA7" w:rsidP="00FD5C5F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32F59A51" w14:textId="178C0977" w:rsidR="00A003BA" w:rsidRPr="00DE6FA7" w:rsidRDefault="00570F7D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DE6FA7">
        <w:rPr>
          <w:rFonts w:ascii="Times New Roman" w:hAnsi="Times New Roman" w:cs="Times New Roman"/>
          <w:b/>
          <w:sz w:val="24"/>
          <w:szCs w:val="24"/>
          <w:lang w:val="en-GB"/>
        </w:rPr>
        <w:t>Justification of the project budget</w:t>
      </w:r>
      <w:r w:rsidR="008F4B50" w:rsidRPr="00DE6FA7">
        <w:rPr>
          <w:rFonts w:ascii="Times New Roman" w:hAnsi="Times New Roman" w:cs="Times New Roman"/>
          <w:b/>
          <w:sz w:val="24"/>
          <w:szCs w:val="24"/>
          <w:lang w:val="en-GB"/>
        </w:rPr>
        <w:t>:</w:t>
      </w:r>
    </w:p>
    <w:p w14:paraId="132DDA96" w14:textId="04684E43" w:rsidR="00A003BA" w:rsidRPr="00DE6FA7" w:rsidRDefault="00DE6FA7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DE6FA7">
        <w:rPr>
          <w:rFonts w:ascii="Times New Roman" w:hAnsi="Times New Roman" w:cs="Times New Roman"/>
          <w:sz w:val="24"/>
          <w:szCs w:val="24"/>
          <w:lang w:val="en-GB"/>
        </w:rPr>
        <w:t xml:space="preserve">Enter </w:t>
      </w:r>
      <w:r w:rsidR="00570F7D" w:rsidRPr="00DE6FA7">
        <w:rPr>
          <w:rFonts w:ascii="Times New Roman" w:hAnsi="Times New Roman" w:cs="Times New Roman"/>
          <w:sz w:val="24"/>
          <w:szCs w:val="24"/>
          <w:lang w:val="en-GB"/>
        </w:rPr>
        <w:t>text...</w:t>
      </w:r>
    </w:p>
    <w:p w14:paraId="7267BD84" w14:textId="77777777" w:rsidR="002D11D3" w:rsidRPr="00DE6FA7" w:rsidRDefault="002D11D3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61277911" w14:textId="10DE77C1" w:rsidR="00A003BA" w:rsidRPr="00DE6FA7" w:rsidRDefault="00570F7D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DE6FA7">
        <w:rPr>
          <w:rFonts w:ascii="Times New Roman" w:hAnsi="Times New Roman" w:cs="Times New Roman"/>
          <w:b/>
          <w:sz w:val="24"/>
          <w:szCs w:val="24"/>
          <w:lang w:val="en-GB"/>
        </w:rPr>
        <w:t>Compliance with the National RIS3 Strategy:</w:t>
      </w:r>
    </w:p>
    <w:p w14:paraId="425C7371" w14:textId="56A76699" w:rsidR="00A003BA" w:rsidRPr="00DE6FA7" w:rsidRDefault="00DE6FA7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DE6FA7">
        <w:rPr>
          <w:rFonts w:ascii="Times New Roman" w:hAnsi="Times New Roman" w:cs="Times New Roman"/>
          <w:sz w:val="24"/>
          <w:szCs w:val="24"/>
          <w:lang w:val="en-GB"/>
        </w:rPr>
        <w:t xml:space="preserve">Enter </w:t>
      </w:r>
      <w:r w:rsidR="00570F7D" w:rsidRPr="00DE6FA7">
        <w:rPr>
          <w:rFonts w:ascii="Times New Roman" w:hAnsi="Times New Roman" w:cs="Times New Roman"/>
          <w:sz w:val="24"/>
          <w:szCs w:val="24"/>
          <w:lang w:val="en-GB"/>
        </w:rPr>
        <w:t>text...</w:t>
      </w:r>
    </w:p>
    <w:p w14:paraId="6B153387" w14:textId="3D134F8B" w:rsidR="002D11D3" w:rsidRPr="00DE6FA7" w:rsidRDefault="002D11D3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19F13116" w14:textId="77777777" w:rsidR="002D11D3" w:rsidRPr="00DE6FA7" w:rsidRDefault="002D11D3" w:rsidP="002D11D3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DE6FA7">
        <w:rPr>
          <w:rFonts w:ascii="Times New Roman" w:hAnsi="Times New Roman" w:cs="Times New Roman"/>
          <w:b/>
          <w:sz w:val="24"/>
          <w:szCs w:val="24"/>
          <w:lang w:val="en-GB"/>
        </w:rPr>
        <w:t>Gender dimension in research:</w:t>
      </w:r>
    </w:p>
    <w:p w14:paraId="54F4C7BF" w14:textId="3DC781C7" w:rsidR="002D11D3" w:rsidRPr="00DE6FA7" w:rsidRDefault="00DE6FA7" w:rsidP="002D11D3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DE6FA7">
        <w:rPr>
          <w:rFonts w:ascii="Times New Roman" w:hAnsi="Times New Roman" w:cs="Times New Roman"/>
          <w:sz w:val="24"/>
          <w:szCs w:val="24"/>
          <w:lang w:val="en-GB"/>
        </w:rPr>
        <w:t xml:space="preserve">Enter </w:t>
      </w:r>
      <w:r w:rsidR="002D11D3" w:rsidRPr="00DE6FA7">
        <w:rPr>
          <w:rFonts w:ascii="Times New Roman" w:hAnsi="Times New Roman" w:cs="Times New Roman"/>
          <w:sz w:val="24"/>
          <w:szCs w:val="24"/>
          <w:lang w:val="en-GB"/>
        </w:rPr>
        <w:t>text...</w:t>
      </w:r>
    </w:p>
    <w:p w14:paraId="28DF4F47" w14:textId="77777777" w:rsidR="002D11D3" w:rsidRPr="00DE6FA7" w:rsidRDefault="002D11D3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11D0E358" w14:textId="51CCDF00" w:rsidR="10A80F61" w:rsidRPr="00DE6FA7" w:rsidRDefault="00DE6FA7" w:rsidP="00FD5C5F">
      <w:pPr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DE6FA7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Application of Open Science </w:t>
      </w:r>
      <w:r w:rsidR="001B6D4A">
        <w:rPr>
          <w:rFonts w:ascii="Times New Roman" w:hAnsi="Times New Roman" w:cs="Times New Roman"/>
          <w:b/>
          <w:bCs/>
          <w:sz w:val="24"/>
          <w:szCs w:val="24"/>
          <w:lang w:val="en-GB"/>
        </w:rPr>
        <w:t>p</w:t>
      </w:r>
      <w:r w:rsidRPr="00DE6FA7">
        <w:rPr>
          <w:rFonts w:ascii="Times New Roman" w:hAnsi="Times New Roman" w:cs="Times New Roman"/>
          <w:b/>
          <w:bCs/>
          <w:sz w:val="24"/>
          <w:szCs w:val="24"/>
          <w:lang w:val="en-GB"/>
        </w:rPr>
        <w:t>rinciples</w:t>
      </w:r>
      <w:r w:rsidR="10A80F61" w:rsidRPr="00DE6FA7">
        <w:rPr>
          <w:rFonts w:ascii="Times New Roman" w:hAnsi="Times New Roman" w:cs="Times New Roman"/>
          <w:b/>
          <w:bCs/>
          <w:sz w:val="24"/>
          <w:szCs w:val="24"/>
          <w:lang w:val="en-GB"/>
        </w:rPr>
        <w:t>:</w:t>
      </w:r>
    </w:p>
    <w:p w14:paraId="487BC656" w14:textId="65E972C4" w:rsidR="10A80F61" w:rsidRPr="00DE6FA7" w:rsidRDefault="00DE6FA7" w:rsidP="00FD5C5F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DE6FA7">
        <w:rPr>
          <w:rFonts w:ascii="Times New Roman" w:hAnsi="Times New Roman" w:cs="Times New Roman"/>
          <w:sz w:val="24"/>
          <w:szCs w:val="24"/>
          <w:lang w:val="en-GB"/>
        </w:rPr>
        <w:t xml:space="preserve">Enter </w:t>
      </w:r>
      <w:r w:rsidR="10A80F61" w:rsidRPr="00DE6FA7">
        <w:rPr>
          <w:rFonts w:ascii="Times New Roman" w:hAnsi="Times New Roman" w:cs="Times New Roman"/>
          <w:sz w:val="24"/>
          <w:szCs w:val="24"/>
          <w:lang w:val="en-GB"/>
        </w:rPr>
        <w:t>text...</w:t>
      </w:r>
    </w:p>
    <w:p w14:paraId="72819974" w14:textId="0D2CB90F" w:rsidR="5C588DF6" w:rsidRPr="00DE6FA7" w:rsidRDefault="5C588DF6" w:rsidP="00FD5C5F">
      <w:pPr>
        <w:spacing w:after="120" w:line="240" w:lineRule="auto"/>
        <w:rPr>
          <w:b/>
          <w:bCs/>
          <w:sz w:val="28"/>
          <w:szCs w:val="28"/>
          <w:lang w:val="en-GB"/>
        </w:rPr>
      </w:pPr>
    </w:p>
    <w:sectPr w:rsidR="5C588DF6" w:rsidRPr="00DE6FA7" w:rsidSect="00034616">
      <w:headerReference w:type="defaul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94C213" w14:textId="77777777" w:rsidR="00D127C3" w:rsidRDefault="00D127C3">
      <w:pPr>
        <w:spacing w:after="0" w:line="240" w:lineRule="auto"/>
      </w:pPr>
      <w:r>
        <w:separator/>
      </w:r>
    </w:p>
  </w:endnote>
  <w:endnote w:type="continuationSeparator" w:id="0">
    <w:p w14:paraId="1F40BBD6" w14:textId="77777777" w:rsidR="00D127C3" w:rsidRDefault="00D12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9E7516" w14:textId="77777777" w:rsidR="00D127C3" w:rsidRDefault="00D127C3">
      <w:pPr>
        <w:spacing w:after="0" w:line="240" w:lineRule="auto"/>
      </w:pPr>
      <w:r>
        <w:separator/>
      </w:r>
    </w:p>
  </w:footnote>
  <w:footnote w:type="continuationSeparator" w:id="0">
    <w:p w14:paraId="005921D1" w14:textId="77777777" w:rsidR="00D127C3" w:rsidRDefault="00D127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579E08" w14:textId="64595806" w:rsidR="00A003BA" w:rsidRPr="00AE22B6" w:rsidRDefault="00DE6FA7" w:rsidP="00DE6FA7">
    <w:pPr>
      <w:pStyle w:val="Zhlav"/>
      <w:jc w:val="center"/>
    </w:pPr>
    <w:r>
      <w:rPr>
        <w:noProof/>
      </w:rPr>
      <w:drawing>
        <wp:inline distT="0" distB="0" distL="0" distR="0" wp14:anchorId="5292CDD2" wp14:editId="70DA7DAE">
          <wp:extent cx="5486400" cy="715010"/>
          <wp:effectExtent l="0" t="0" r="0" b="8890"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715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lova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lova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Se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Se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34EDA"/>
    <w:rsid w:val="0006063C"/>
    <w:rsid w:val="0015074B"/>
    <w:rsid w:val="001B6D4A"/>
    <w:rsid w:val="001F1CCC"/>
    <w:rsid w:val="0029639D"/>
    <w:rsid w:val="002D11D3"/>
    <w:rsid w:val="00326F90"/>
    <w:rsid w:val="00330665"/>
    <w:rsid w:val="00462CEA"/>
    <w:rsid w:val="0049619F"/>
    <w:rsid w:val="00570F7D"/>
    <w:rsid w:val="008B1AA4"/>
    <w:rsid w:val="008F4B50"/>
    <w:rsid w:val="00913391"/>
    <w:rsid w:val="00A003BA"/>
    <w:rsid w:val="00AA1D8D"/>
    <w:rsid w:val="00AA55BA"/>
    <w:rsid w:val="00AD0817"/>
    <w:rsid w:val="00AE22B6"/>
    <w:rsid w:val="00B47730"/>
    <w:rsid w:val="00CB0664"/>
    <w:rsid w:val="00D127C3"/>
    <w:rsid w:val="00D1727A"/>
    <w:rsid w:val="00D73243"/>
    <w:rsid w:val="00DE6FA7"/>
    <w:rsid w:val="00E539AD"/>
    <w:rsid w:val="00EC67C1"/>
    <w:rsid w:val="00F57F47"/>
    <w:rsid w:val="00FC693F"/>
    <w:rsid w:val="00FD5C5F"/>
    <w:rsid w:val="10A80F61"/>
    <w:rsid w:val="5C588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4C27DA0"/>
  <w14:defaultImageDpi w14:val="300"/>
  <w15:docId w15:val="{5821DE38-023B-4998-B539-6D7C76A3E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FC693F"/>
  </w:style>
  <w:style w:type="paragraph" w:styleId="Nadpis1">
    <w:name w:val="heading 1"/>
    <w:basedOn w:val="Normln"/>
    <w:next w:val="Normln"/>
    <w:link w:val="Nadpis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618BF"/>
  </w:style>
  <w:style w:type="paragraph" w:styleId="Zpat">
    <w:name w:val="footer"/>
    <w:basedOn w:val="Normln"/>
    <w:link w:val="Zpa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618BF"/>
  </w:style>
  <w:style w:type="paragraph" w:styleId="Bezmezer">
    <w:name w:val="No Spacing"/>
    <w:uiPriority w:val="1"/>
    <w:qFormat/>
    <w:rsid w:val="00FC693F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zev">
    <w:name w:val="Title"/>
    <w:basedOn w:val="Normln"/>
    <w:next w:val="Normln"/>
    <w:link w:val="Nzev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FC693F"/>
    <w:pPr>
      <w:ind w:left="720"/>
      <w:contextualSpacing/>
    </w:pPr>
  </w:style>
  <w:style w:type="paragraph" w:styleId="Zkladntext">
    <w:name w:val="Body Text"/>
    <w:basedOn w:val="Normln"/>
    <w:link w:val="ZkladntextChar"/>
    <w:uiPriority w:val="99"/>
    <w:unhideWhenUsed/>
    <w:rsid w:val="00AA1D8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AA1D8D"/>
  </w:style>
  <w:style w:type="paragraph" w:styleId="Zkladntext2">
    <w:name w:val="Body Text 2"/>
    <w:basedOn w:val="Normln"/>
    <w:link w:val="Zkladntext2Char"/>
    <w:uiPriority w:val="99"/>
    <w:unhideWhenUsed/>
    <w:rsid w:val="00AA1D8D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AA1D8D"/>
  </w:style>
  <w:style w:type="paragraph" w:styleId="Zkladntext3">
    <w:name w:val="Body Text 3"/>
    <w:basedOn w:val="Normln"/>
    <w:link w:val="Zkladn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AA1D8D"/>
    <w:rPr>
      <w:sz w:val="16"/>
      <w:szCs w:val="16"/>
    </w:rPr>
  </w:style>
  <w:style w:type="paragraph" w:styleId="Seznam">
    <w:name w:val="List"/>
    <w:basedOn w:val="Normln"/>
    <w:uiPriority w:val="99"/>
    <w:unhideWhenUsed/>
    <w:rsid w:val="00AA1D8D"/>
    <w:pPr>
      <w:ind w:left="360" w:hanging="360"/>
      <w:contextualSpacing/>
    </w:pPr>
  </w:style>
  <w:style w:type="paragraph" w:styleId="Seznam2">
    <w:name w:val="List 2"/>
    <w:basedOn w:val="Normln"/>
    <w:uiPriority w:val="99"/>
    <w:unhideWhenUsed/>
    <w:rsid w:val="00326F90"/>
    <w:pPr>
      <w:ind w:left="720" w:hanging="360"/>
      <w:contextualSpacing/>
    </w:pPr>
  </w:style>
  <w:style w:type="paragraph" w:styleId="Seznam3">
    <w:name w:val="List 3"/>
    <w:basedOn w:val="Normln"/>
    <w:uiPriority w:val="99"/>
    <w:unhideWhenUsed/>
    <w:rsid w:val="00326F90"/>
    <w:pPr>
      <w:ind w:left="1080" w:hanging="360"/>
      <w:contextualSpacing/>
    </w:pPr>
  </w:style>
  <w:style w:type="paragraph" w:styleId="Seznamsodrkami">
    <w:name w:val="List Bullet"/>
    <w:basedOn w:val="Normln"/>
    <w:uiPriority w:val="99"/>
    <w:unhideWhenUsed/>
    <w:rsid w:val="00326F90"/>
    <w:pPr>
      <w:numPr>
        <w:numId w:val="1"/>
      </w:numPr>
      <w:contextualSpacing/>
    </w:pPr>
  </w:style>
  <w:style w:type="paragraph" w:styleId="Seznamsodrkami2">
    <w:name w:val="List Bullet 2"/>
    <w:basedOn w:val="Normln"/>
    <w:uiPriority w:val="99"/>
    <w:unhideWhenUsed/>
    <w:rsid w:val="00326F90"/>
    <w:pPr>
      <w:numPr>
        <w:numId w:val="2"/>
      </w:numPr>
      <w:contextualSpacing/>
    </w:pPr>
  </w:style>
  <w:style w:type="paragraph" w:styleId="Seznamsodrkami3">
    <w:name w:val="List Bullet 3"/>
    <w:basedOn w:val="Normln"/>
    <w:uiPriority w:val="99"/>
    <w:unhideWhenUsed/>
    <w:rsid w:val="00326F90"/>
    <w:pPr>
      <w:numPr>
        <w:numId w:val="3"/>
      </w:numPr>
      <w:contextualSpacing/>
    </w:pPr>
  </w:style>
  <w:style w:type="paragraph" w:styleId="slovanseznam">
    <w:name w:val="List Number"/>
    <w:basedOn w:val="Normln"/>
    <w:uiPriority w:val="99"/>
    <w:unhideWhenUsed/>
    <w:rsid w:val="00326F90"/>
    <w:pPr>
      <w:numPr>
        <w:numId w:val="5"/>
      </w:numPr>
      <w:contextualSpacing/>
    </w:pPr>
  </w:style>
  <w:style w:type="paragraph" w:styleId="slovanseznam2">
    <w:name w:val="List Number 2"/>
    <w:basedOn w:val="Normln"/>
    <w:uiPriority w:val="99"/>
    <w:unhideWhenUsed/>
    <w:rsid w:val="0029639D"/>
    <w:pPr>
      <w:numPr>
        <w:numId w:val="6"/>
      </w:numPr>
      <w:contextualSpacing/>
    </w:pPr>
  </w:style>
  <w:style w:type="paragraph" w:styleId="slovanseznam3">
    <w:name w:val="List Number 3"/>
    <w:basedOn w:val="Normln"/>
    <w:uiPriority w:val="99"/>
    <w:unhideWhenUsed/>
    <w:rsid w:val="0029639D"/>
    <w:pPr>
      <w:numPr>
        <w:numId w:val="7"/>
      </w:numPr>
      <w:contextualSpacing/>
    </w:pPr>
  </w:style>
  <w:style w:type="paragraph" w:styleId="Pokraovnseznamu">
    <w:name w:val="List Continue"/>
    <w:basedOn w:val="Normln"/>
    <w:uiPriority w:val="99"/>
    <w:unhideWhenUsed/>
    <w:rsid w:val="0029639D"/>
    <w:pPr>
      <w:spacing w:after="120"/>
      <w:ind w:left="360"/>
      <w:contextualSpacing/>
    </w:pPr>
  </w:style>
  <w:style w:type="paragraph" w:styleId="Pokraovnseznamu2">
    <w:name w:val="List Continue 2"/>
    <w:basedOn w:val="Normln"/>
    <w:uiPriority w:val="99"/>
    <w:unhideWhenUsed/>
    <w:rsid w:val="0029639D"/>
    <w:pPr>
      <w:spacing w:after="120"/>
      <w:ind w:left="720"/>
      <w:contextualSpacing/>
    </w:pPr>
  </w:style>
  <w:style w:type="paragraph" w:styleId="Pokraovnseznamu3">
    <w:name w:val="List Continue 3"/>
    <w:basedOn w:val="Normln"/>
    <w:uiPriority w:val="99"/>
    <w:unhideWhenUsed/>
    <w:rsid w:val="0029639D"/>
    <w:pPr>
      <w:spacing w:after="120"/>
      <w:ind w:left="1080"/>
      <w:contextualSpacing/>
    </w:pPr>
  </w:style>
  <w:style w:type="paragraph" w:styleId="Textmakra">
    <w:name w:val="macro"/>
    <w:link w:val="Textmakra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rsid w:val="0029639D"/>
    <w:rPr>
      <w:rFonts w:ascii="Courier" w:hAnsi="Courier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FC693F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FC693F"/>
    <w:rPr>
      <w:i/>
      <w:iCs/>
      <w:color w:val="000000" w:themeColor="tex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iln">
    <w:name w:val="Strong"/>
    <w:basedOn w:val="Standardnpsmoodstavce"/>
    <w:uiPriority w:val="22"/>
    <w:qFormat/>
    <w:rsid w:val="00FC693F"/>
    <w:rPr>
      <w:b/>
      <w:bCs/>
    </w:rPr>
  </w:style>
  <w:style w:type="character" w:styleId="Zdraznn">
    <w:name w:val="Emphasis"/>
    <w:basedOn w:val="Standardnpsmoodstavce"/>
    <w:uiPriority w:val="20"/>
    <w:qFormat/>
    <w:rsid w:val="00FC693F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C693F"/>
    <w:rPr>
      <w:b/>
      <w:bCs/>
      <w:i/>
      <w:iCs/>
      <w:color w:val="4F81BD" w:themeColor="accent1"/>
    </w:rPr>
  </w:style>
  <w:style w:type="character" w:styleId="Zdraznnjemn">
    <w:name w:val="Subtle Emphasis"/>
    <w:basedOn w:val="Standardnpsmoodstavce"/>
    <w:uiPriority w:val="19"/>
    <w:qFormat/>
    <w:rsid w:val="00FC693F"/>
    <w:rPr>
      <w:i/>
      <w:iCs/>
      <w:color w:val="808080" w:themeColor="text1" w:themeTint="7F"/>
    </w:rPr>
  </w:style>
  <w:style w:type="character" w:styleId="Zdraznnintenzivn">
    <w:name w:val="Intense Emphasis"/>
    <w:basedOn w:val="Standardnpsmoodstavce"/>
    <w:uiPriority w:val="21"/>
    <w:qFormat/>
    <w:rsid w:val="00FC693F"/>
    <w:rPr>
      <w:b/>
      <w:bCs/>
      <w:i/>
      <w:iCs/>
      <w:color w:val="4F81BD" w:themeColor="accent1"/>
    </w:rPr>
  </w:style>
  <w:style w:type="character" w:styleId="Odkazjemn">
    <w:name w:val="Subtle Reference"/>
    <w:basedOn w:val="Standardnpsmoodstavce"/>
    <w:uiPriority w:val="31"/>
    <w:qFormat/>
    <w:rsid w:val="00FC693F"/>
    <w:rPr>
      <w:smallCaps/>
      <w:color w:val="C0504D" w:themeColor="accent2"/>
      <w:u w:val="single"/>
    </w:rPr>
  </w:style>
  <w:style w:type="character" w:styleId="Odkazintenzivn">
    <w:name w:val="Intense Reference"/>
    <w:basedOn w:val="Standardnpsmoodstavc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zevknihy">
    <w:name w:val="Book Title"/>
    <w:basedOn w:val="Standardnpsmoodstavce"/>
    <w:uiPriority w:val="33"/>
    <w:qFormat/>
    <w:rsid w:val="00FC693F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FC693F"/>
    <w:pPr>
      <w:outlineLvl w:val="9"/>
    </w:pPr>
  </w:style>
  <w:style w:type="table" w:styleId="Mkatabulky">
    <w:name w:val="Table Grid"/>
    <w:basedOn w:val="Normlntabulk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stnovn">
    <w:name w:val="Light Shading"/>
    <w:basedOn w:val="Normlntabulk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tlstnovnzvraznn1">
    <w:name w:val="Light Shading Accent 1"/>
    <w:basedOn w:val="Normlntabulk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tlstnovnzvraznn2">
    <w:name w:val="Light Shading Accent 2"/>
    <w:basedOn w:val="Normlntabulk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tlstnovnzvraznn3">
    <w:name w:val="Light Shading Accent 3"/>
    <w:basedOn w:val="Normlntabulk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tlstnovnzvraznn4">
    <w:name w:val="Light Shading Accent 4"/>
    <w:basedOn w:val="Normlntabulk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tlstnovnzvraznn5">
    <w:name w:val="Light Shading Accent 5"/>
    <w:basedOn w:val="Normlntabulk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tlstnovnzvraznn6">
    <w:name w:val="Light Shading Accent 6"/>
    <w:basedOn w:val="Normlntabulk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tlseznam">
    <w:name w:val="Light List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tlseznamzvraznn1">
    <w:name w:val="Light List Accent 1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tlseznamzvraznn2">
    <w:name w:val="Light List Accent 2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tlseznamzvraznn3">
    <w:name w:val="Light List Accent 3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tlseznamzvraznn4">
    <w:name w:val="Light List Accent 4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tlseznamzvraznn5">
    <w:name w:val="Light List Accent 5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tlseznamzvraznn6">
    <w:name w:val="Light List Accent 6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tlmka">
    <w:name w:val="Light Grid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tlmkazvraznn1">
    <w:name w:val="Light Grid Accent 1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tlmkazvraznn2">
    <w:name w:val="Light Grid Accent 2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tlmkazvraznn3">
    <w:name w:val="Light Grid Accent 3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tlmkazvraznn4">
    <w:name w:val="Light Grid Accent 4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tlmkazvraznn5">
    <w:name w:val="Light Grid Accent 5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tlmkazvraznn6">
    <w:name w:val="Light Grid Accent 6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tednstnovn1">
    <w:name w:val="Medium Shading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2">
    <w:name w:val="Medium Shading 1 Accent 2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3">
    <w:name w:val="Medium Shading 1 Accent 3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4">
    <w:name w:val="Medium Shading 1 Accent 4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5">
    <w:name w:val="Medium Shading 1 Accent 5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6">
    <w:name w:val="Medium Shading 1 Accent 6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2">
    <w:name w:val="Medium Shading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1">
    <w:name w:val="Medium Shading 2 Accent 1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2">
    <w:name w:val="Medium Shading 2 Accent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3">
    <w:name w:val="Medium Shading 2 Accent 3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4">
    <w:name w:val="Medium Shading 2 Accent 4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5">
    <w:name w:val="Medium Shading 2 Accent 5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6">
    <w:name w:val="Medium Shading 2 Accent 6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eznam1">
    <w:name w:val="Medium Lis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tednseznam1zvraznn1">
    <w:name w:val="Medium List 1 Accen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tednseznam1zvraznn2">
    <w:name w:val="Medium List 1 Accent 2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tednseznam1zvraznn3">
    <w:name w:val="Medium List 1 Accent 3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tednseznam1zvraznn4">
    <w:name w:val="Medium List 1 Accent 4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tednseznam1zvraznn5">
    <w:name w:val="Medium List 1 Accent 5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tednseznam1zvraznn6">
    <w:name w:val="Medium List 1 Accent 6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tednseznam2">
    <w:name w:val="Medium Lis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1">
    <w:name w:val="Medium List 2 Accent 1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2">
    <w:name w:val="Medium List 2 Accen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3">
    <w:name w:val="Medium List 2 Accent 3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4">
    <w:name w:val="Medium List 2 Accent 4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5">
    <w:name w:val="Medium List 2 Accent 5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6">
    <w:name w:val="Medium List 2 Accent 6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mka1">
    <w:name w:val="Medium Grid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tednmka1zvraznn1">
    <w:name w:val="Medium Grid 1 Accent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tednmka1zvraznn2">
    <w:name w:val="Medium Grid 1 Accent 2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tednmka1zvraznn3">
    <w:name w:val="Medium Grid 1 Accent 3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tednmka1zvraznn4">
    <w:name w:val="Medium Grid 1 Accent 4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tednmka1zvraznn5">
    <w:name w:val="Medium Grid 1 Accent 5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tednmka1zvraznn6">
    <w:name w:val="Medium Grid 1 Accent 6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tednmka2">
    <w:name w:val="Medium Grid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1">
    <w:name w:val="Medium Grid 2 Accent 1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2">
    <w:name w:val="Medium Grid 2 Accent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3">
    <w:name w:val="Medium Grid 2 Accent 3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4">
    <w:name w:val="Medium Grid 2 Accent 4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5">
    <w:name w:val="Medium Grid 2 Accent 5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6">
    <w:name w:val="Medium Grid 2 Accent 6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3">
    <w:name w:val="Medium Grid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tednmka3zvraznn1">
    <w:name w:val="Medium Grid 3 Accent 1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tednmka3zvraznn2">
    <w:name w:val="Medium Grid 3 Accent 2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tednmka3zvraznn3">
    <w:name w:val="Medium Grid 3 Accent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tednmka3zvraznn4">
    <w:name w:val="Medium Grid 3 Accent 4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tednmka3zvraznn5">
    <w:name w:val="Medium Grid 3 Accent 5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tednmka3zvraznn6">
    <w:name w:val="Medium Grid 3 Accent 6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mavseznam">
    <w:name w:val="Dark List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mavseznamzvraznn1">
    <w:name w:val="Dark List Accent 1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mavseznamzvraznn2">
    <w:name w:val="Dark List Accent 2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mavseznamzvraznn3">
    <w:name w:val="Dark List Accent 3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mavseznamzvraznn4">
    <w:name w:val="Dark List Accent 4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mavseznamzvraznn5">
    <w:name w:val="Dark List Accent 5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mavseznamzvraznn6">
    <w:name w:val="Dark List Accent 6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revnstnovn">
    <w:name w:val="Colorful Shading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1">
    <w:name w:val="Colorful Shading Accent 1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2">
    <w:name w:val="Colorful Shading Accent 2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3">
    <w:name w:val="Colorful Shading Accent 3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stnovnzvraznn4">
    <w:name w:val="Colorful Shading Accent 4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5">
    <w:name w:val="Colorful Shading Accent 5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6">
    <w:name w:val="Colorful Shading Accent 6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eznam">
    <w:name w:val="Colorful List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evnseznamzvraznn1">
    <w:name w:val="Colorful List Accent 1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evnseznamzvraznn2">
    <w:name w:val="Colorful List Accent 2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Barevnseznamzvraznn3">
    <w:name w:val="Colorful List Accent 3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Barevnseznamzvraznn4">
    <w:name w:val="Colorful List Accent 4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Barevnseznamzvraznn5">
    <w:name w:val="Colorful List Accent 5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Barevnseznamzvraznn6">
    <w:name w:val="Colorful List Accent 6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Barevnmka">
    <w:name w:val="Colorful Grid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evnmkazvraznn1">
    <w:name w:val="Colorful Grid Accent 1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Barevnmkazvraznn2">
    <w:name w:val="Colorful Grid Accent 2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Barevnmkazvraznn3">
    <w:name w:val="Colorful Grid Accent 3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mkazvraznn4">
    <w:name w:val="Colorful Grid Accent 4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Barevnmkazvraznn5">
    <w:name w:val="Colorful Grid Accent 5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Barevnmkazvraznn6">
    <w:name w:val="Colorful Grid Accent 6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normaltextrun">
    <w:name w:val="normaltextrun"/>
    <w:basedOn w:val="Standardnpsmoodstavce"/>
    <w:rsid w:val="00AE22B6"/>
  </w:style>
  <w:style w:type="character" w:styleId="Odkaznakoment">
    <w:name w:val="annotation reference"/>
    <w:basedOn w:val="Standardnpsmoodstavce"/>
    <w:uiPriority w:val="99"/>
    <w:semiHidden/>
    <w:unhideWhenUsed/>
    <w:rsid w:val="00462CE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462CE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62CE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62CE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62CEA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462CEA"/>
    <w:pPr>
      <w:spacing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3306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06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3E6A585E739ED408A00DD927ECA2DCA" ma:contentTypeVersion="3" ma:contentTypeDescription="Vytvoří nový dokument" ma:contentTypeScope="" ma:versionID="495f0242cdd76478a0d8217f37ff8074">
  <xsd:schema xmlns:xsd="http://www.w3.org/2001/XMLSchema" xmlns:xs="http://www.w3.org/2001/XMLSchema" xmlns:p="http://schemas.microsoft.com/office/2006/metadata/properties" xmlns:ns2="73f8b83c-4729-40f6-a905-b0fb54a10084" targetNamespace="http://schemas.microsoft.com/office/2006/metadata/properties" ma:root="true" ma:fieldsID="a8d759d3e7ddab7106fb9cd7df113268" ns2:_="">
    <xsd:import namespace="73f8b83c-4729-40f6-a905-b0fb54a100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f8b83c-4729-40f6-a905-b0fb54a100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5A9F3F2-F1D5-4C67-9217-B78D7BD4E56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9B4784C-6B5B-4D92-B6A5-511E4D2F1C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f8b83c-4729-40f6-a905-b0fb54a100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245520-8D42-4D7B-8885-82AF2440CC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E4DB39-1BB4-47EA-B737-FF979C348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191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Michal Sedlačík</cp:lastModifiedBy>
  <cp:revision>4</cp:revision>
  <dcterms:created xsi:type="dcterms:W3CDTF">2026-06-11T14:47:00Z</dcterms:created>
  <dcterms:modified xsi:type="dcterms:W3CDTF">2026-06-17T12:41:00Z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0x010100D3E6A585E739ED408A00DD927ECA2DCA</vt:lpwstr>
  </property>
  <property fmtid="{D5CDD505-2E9C-101B-9397-08002B2CF9AE}" pid="3" name="GrammarlyDocumentId">
    <vt:lpwstr>d482432c-971c-46e3-9699-805af983bcb3</vt:lpwstr>
  </property>
</Properties>
</file>